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260 Jazz-Funk Ювенали 1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Олена Рубан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Міщенко Альона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#267 Софія Саква - 1 місце</w:t>
      </w:r>
    </w:p>
    <w:p>
      <w:pPr>
        <w:pStyle w:val="ListNumber"/>
      </w:pPr>
      <w:r>
        <w:t>#57 Тіна Клименко - 2 місце</w:t>
      </w:r>
    </w:p>
    <w:p>
      <w:pPr>
        <w:pStyle w:val="ListNumber"/>
      </w:pPr>
      <w:r>
        <w:t>#310 Кіра Коваль - 3 місце</w:t>
      </w:r>
    </w:p>
    <w:p>
      <w:pPr>
        <w:pStyle w:val="ListNumber"/>
      </w:pPr>
      <w:r>
        <w:t>#208 Аріна Смірнова - 4 місце</w:t>
      </w:r>
    </w:p>
    <w:p>
      <w:pPr>
        <w:pStyle w:val="ListNumber"/>
      </w:pPr>
      <w:r>
        <w:t>#85 Поліна Ісаєва - 5 місце</w:t>
      </w:r>
    </w:p>
    <w:p>
      <w:pPr>
        <w:pStyle w:val="ListNumber"/>
      </w:pPr>
      <w:r>
        <w:t>#400 Крістіна Домброва - 6 місце</w:t>
      </w:r>
    </w:p>
    <w:p>
      <w:pPr>
        <w:pStyle w:val="ListNumber"/>
      </w:pPr>
      <w:r>
        <w:t>#193 Варвара Беженарь - 7 місце</w:t>
      </w:r>
    </w:p>
    <w:p>
      <w:pPr>
        <w:pStyle w:val="ListNumber"/>
      </w:pPr>
      <w:r>
        <w:t>#126 Діана Лиска - 8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57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400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193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